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2734" w14:textId="77777777" w:rsidR="003E680B" w:rsidRDefault="00530C93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7852CFE0" w14:textId="77777777" w:rsidR="003E680B" w:rsidRDefault="00530C93">
      <w:pPr>
        <w:spacing w:after="0"/>
        <w:jc w:val="center"/>
      </w:pPr>
      <w:r>
        <w:t>Місто: Запоріжжя</w:t>
      </w:r>
    </w:p>
    <w:p w14:paraId="1BFDCA59" w14:textId="77777777" w:rsidR="003E680B" w:rsidRDefault="00530C93">
      <w:pPr>
        <w:spacing w:after="240"/>
        <w:jc w:val="center"/>
      </w:pPr>
      <w:r>
        <w:t>31 Січня - 01 Лютого 2026</w:t>
      </w:r>
    </w:p>
    <w:p w14:paraId="7248897A" w14:textId="77777777" w:rsidR="003E680B" w:rsidRDefault="00530C93">
      <w:pPr>
        <w:pStyle w:val="Heading1"/>
        <w:jc w:val="center"/>
      </w:pPr>
      <w:r>
        <w:t>384 Free category Дорослі Solo Rising</w:t>
      </w:r>
    </w:p>
    <w:p w14:paraId="63CF02A8" w14:textId="77777777" w:rsidR="003E680B" w:rsidRDefault="00530C93">
      <w:pPr>
        <w:pStyle w:val="Heading2"/>
      </w:pPr>
      <w:r>
        <w:t>Суддівська колегія</w:t>
      </w:r>
    </w:p>
    <w:p w14:paraId="17A5D242" w14:textId="77777777" w:rsidR="003E680B" w:rsidRDefault="00530C93">
      <w:pPr>
        <w:spacing w:after="0"/>
      </w:pPr>
      <w:r>
        <w:t>A - Тетяна Фурманова</w:t>
      </w:r>
    </w:p>
    <w:p w14:paraId="778E9598" w14:textId="4C73B766" w:rsidR="003E680B" w:rsidRDefault="00530C93">
      <w:pPr>
        <w:spacing w:after="0"/>
      </w:pPr>
      <w:r>
        <w:t xml:space="preserve">B - </w:t>
      </w:r>
      <w:proofErr w:type="spellStart"/>
      <w:r>
        <w:t>О</w:t>
      </w:r>
      <w:r>
        <w:t>льга</w:t>
      </w:r>
      <w:proofErr w:type="spellEnd"/>
      <w:r>
        <w:t xml:space="preserve"> </w:t>
      </w:r>
      <w:proofErr w:type="spellStart"/>
      <w:r>
        <w:t>Дробиш</w:t>
      </w:r>
      <w:proofErr w:type="spellEnd"/>
      <w:r>
        <w:t xml:space="preserve"> (</w:t>
      </w:r>
      <w:proofErr w:type="spellStart"/>
      <w:r>
        <w:t>Київ</w:t>
      </w:r>
      <w:proofErr w:type="spellEnd"/>
      <w:r>
        <w:t>) \ Olha LeRoy</w:t>
      </w:r>
    </w:p>
    <w:p w14:paraId="340DE700" w14:textId="16C0EC2F" w:rsidR="003E680B" w:rsidRDefault="00DD6D76">
      <w:pPr>
        <w:spacing w:after="0"/>
      </w:pPr>
      <w:r>
        <w:t>C</w:t>
      </w:r>
      <w:r w:rsidR="00530C93">
        <w:t xml:space="preserve"> - </w:t>
      </w:r>
      <w:proofErr w:type="spellStart"/>
      <w:r w:rsidR="00530C93">
        <w:t>Альона</w:t>
      </w:r>
      <w:proofErr w:type="spellEnd"/>
      <w:r w:rsidR="00530C93">
        <w:t xml:space="preserve"> </w:t>
      </w:r>
      <w:proofErr w:type="spellStart"/>
      <w:r w:rsidR="00530C93">
        <w:t>Міщенко</w:t>
      </w:r>
      <w:proofErr w:type="spellEnd"/>
    </w:p>
    <w:p w14:paraId="1463AB5E" w14:textId="77777777" w:rsidR="003E680B" w:rsidRDefault="003E680B"/>
    <w:p w14:paraId="4EB1E9BF" w14:textId="77777777" w:rsidR="003E680B" w:rsidRDefault="00530C93">
      <w:pPr>
        <w:pStyle w:val="Heading2"/>
      </w:pPr>
      <w:r>
        <w:t>Результати</w:t>
      </w:r>
    </w:p>
    <w:p w14:paraId="1A6131DC" w14:textId="77777777" w:rsidR="003E680B" w:rsidRDefault="00530C93">
      <w:pPr>
        <w:pStyle w:val="ListNumber"/>
        <w:spacing w:after="0"/>
      </w:pPr>
      <w:r>
        <w:t>#798 Поліна Максимова - 1 місце</w:t>
      </w:r>
    </w:p>
    <w:p w14:paraId="1DC286DC" w14:textId="77777777" w:rsidR="003E680B" w:rsidRDefault="003E680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DD6D76" w14:paraId="0283AC67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06E806F4" w14:textId="77777777" w:rsidR="00DD6D76" w:rsidRDefault="00DD6D76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0E5F70FF" w14:textId="77777777" w:rsidR="00DD6D76" w:rsidRDefault="00DD6D76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7E7E9C82" w14:textId="77777777" w:rsidR="00DD6D76" w:rsidRDefault="00DD6D76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5A471811" w14:textId="77777777" w:rsidR="00DD6D76" w:rsidRDefault="00DD6D76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7473334B" w14:textId="77777777" w:rsidR="00DD6D76" w:rsidRDefault="00DD6D76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DD6D76" w14:paraId="5E596A1B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10798B1E" w14:textId="1E7EB494" w:rsidR="00DD6D76" w:rsidRDefault="00DD6D76" w:rsidP="00DD6D76">
            <w:pPr>
              <w:jc w:val="center"/>
            </w:pPr>
            <w:r>
              <w:t>798</w:t>
            </w:r>
          </w:p>
        </w:tc>
        <w:tc>
          <w:tcPr>
            <w:tcW w:w="1872" w:type="dxa"/>
          </w:tcPr>
          <w:p w14:paraId="21DAAB03" w14:textId="6E309A0D" w:rsidR="00DD6D76" w:rsidRDefault="00DD6D76" w:rsidP="00DD6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CDF438B" w14:textId="73EF23A2" w:rsidR="00DD6D76" w:rsidRDefault="00DD6D76" w:rsidP="00DD6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7C2F00D6" w14:textId="30D15001" w:rsidR="00DD6D76" w:rsidRDefault="00DD6D76" w:rsidP="00DD6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32400DAD" w14:textId="66E82712" w:rsidR="00DD6D76" w:rsidRDefault="00DD6D76" w:rsidP="00DD6D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53831184" w14:textId="77777777" w:rsidR="00530C93" w:rsidRDefault="00530C93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3336046">
    <w:abstractNumId w:val="8"/>
  </w:num>
  <w:num w:numId="2" w16cid:durableId="1627269763">
    <w:abstractNumId w:val="6"/>
  </w:num>
  <w:num w:numId="3" w16cid:durableId="1142189021">
    <w:abstractNumId w:val="5"/>
  </w:num>
  <w:num w:numId="4" w16cid:durableId="957223298">
    <w:abstractNumId w:val="4"/>
  </w:num>
  <w:num w:numId="5" w16cid:durableId="1775007434">
    <w:abstractNumId w:val="7"/>
  </w:num>
  <w:num w:numId="6" w16cid:durableId="417486799">
    <w:abstractNumId w:val="3"/>
  </w:num>
  <w:num w:numId="7" w16cid:durableId="1612319108">
    <w:abstractNumId w:val="2"/>
  </w:num>
  <w:num w:numId="8" w16cid:durableId="2040156683">
    <w:abstractNumId w:val="1"/>
  </w:num>
  <w:num w:numId="9" w16cid:durableId="582957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680B"/>
    <w:rsid w:val="00530C93"/>
    <w:rsid w:val="007F4247"/>
    <w:rsid w:val="00AA1D8D"/>
    <w:rsid w:val="00B47730"/>
    <w:rsid w:val="00CB0664"/>
    <w:rsid w:val="00DD6D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6DBFB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261</Characters>
  <Application>Microsoft Office Word</Application>
  <DocSecurity>0</DocSecurity>
  <Lines>23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3</cp:revision>
  <dcterms:created xsi:type="dcterms:W3CDTF">2013-12-23T23:15:00Z</dcterms:created>
  <dcterms:modified xsi:type="dcterms:W3CDTF">2026-02-03T23:27:00Z</dcterms:modified>
  <cp:category/>
</cp:coreProperties>
</file>